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F075F" w:rsidRPr="00A727DD" w:rsidRDefault="004F075F" w:rsidP="004F0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27D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27DD">
        <w:rPr>
          <w:rFonts w:ascii="Times New Roman" w:hAnsi="Times New Roman"/>
          <w:b/>
          <w:sz w:val="28"/>
          <w:szCs w:val="28"/>
        </w:rPr>
        <w:t>ІШЕННЯ №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-11-8/7</w:t>
      </w:r>
      <w:r>
        <w:rPr>
          <w:rFonts w:ascii="Times New Roman" w:hAnsi="Times New Roman"/>
          <w:b/>
          <w:sz w:val="28"/>
          <w:szCs w:val="28"/>
          <w:lang w:val="uk-UA"/>
        </w:rPr>
        <w:t>91</w:t>
      </w:r>
    </w:p>
    <w:p w:rsidR="004F075F" w:rsidRPr="00A727DD" w:rsidRDefault="004F075F" w:rsidP="004F07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 w:rsidRPr="00A727DD"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727D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B703E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встановлення 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них ділянок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</w:p>
    <w:p w:rsidR="00C36CA8" w:rsidRPr="00F922E0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польови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дор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іг</w:t>
      </w:r>
      <w:r w:rsidR="00AB703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B1265A">
        <w:rPr>
          <w:rFonts w:ascii="Times New Roman" w:hAnsi="Times New Roman"/>
          <w:b/>
          <w:bCs/>
          <w:sz w:val="28"/>
          <w:szCs w:val="28"/>
          <w:lang w:val="uk-UA"/>
        </w:rPr>
        <w:t>СНВ ТОВ «Васильківське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F922E0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Pr="00F922E0" w:rsidRDefault="00C36CA8" w:rsidP="006019FF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>СНВ ТОВ «Васильківське»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встановлення (відновлення) меж земельних ділянок  польових доріг 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із земель колишнього КСП </w:t>
      </w:r>
      <w:r w:rsidR="00B1265A">
        <w:rPr>
          <w:rFonts w:ascii="Times New Roman" w:hAnsi="Times New Roman"/>
          <w:sz w:val="28"/>
          <w:szCs w:val="28"/>
          <w:lang w:val="uk-UA"/>
        </w:rPr>
        <w:t>ім. Лесі Українки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B1265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1265A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6019F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36CA8" w:rsidRDefault="00C36CA8" w:rsidP="00B1265A">
      <w:pPr>
        <w:tabs>
          <w:tab w:val="left" w:pos="5895"/>
        </w:tabs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B0C26" w:rsidRPr="00F922E0" w:rsidRDefault="006B0C26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на виготовлення технічної документації із землеустрою, щодо встановлення (відновлення) меж земельних ділянок  польових доріг із земель колишнього КСП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>ім. Лесі Українки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265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Pr="006019F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площею 9</w:t>
      </w:r>
      <w:r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га в польових масивах  земельних ділянок які орендує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>СНВ ТОВ «Васильківське»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1265A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2.  Надати погодження  на  виготовлення технічної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із землеустрою, щодо встановлення (відновлення) меж земельних ділянок  польових доріг із земель колишнього КСП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>ім. Лесі Українки</w:t>
      </w:r>
      <w:r w:rsidR="00B1265A" w:rsidRPr="006019FF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1265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, площею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>9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га в польових масивах  земельних ділянок які орендує </w:t>
      </w:r>
      <w:r w:rsidR="00B1265A">
        <w:rPr>
          <w:rFonts w:ascii="Times New Roman" w:hAnsi="Times New Roman"/>
          <w:bCs/>
          <w:sz w:val="28"/>
          <w:szCs w:val="28"/>
          <w:lang w:val="uk-UA"/>
        </w:rPr>
        <w:t>СНВ ТОВ «Васильківське»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47668" w:rsidRPr="00F922E0" w:rsidRDefault="00A4766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3.</w:t>
      </w:r>
      <w:r w:rsidRPr="00A47668">
        <w:rPr>
          <w:lang w:val="uk-UA"/>
        </w:rPr>
        <w:t xml:space="preserve"> </w:t>
      </w:r>
      <w:r w:rsidR="00B1265A">
        <w:rPr>
          <w:lang w:val="uk-UA"/>
        </w:rPr>
        <w:t xml:space="preserve">     </w:t>
      </w:r>
      <w:r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B1265A" w:rsidP="00B1265A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Погребищенський </w:t>
      </w:r>
      <w:r w:rsidRPr="00B1265A">
        <w:rPr>
          <w:b/>
          <w:sz w:val="28"/>
          <w:szCs w:val="28"/>
        </w:rPr>
        <w:t>м</w:t>
      </w:r>
      <w:r w:rsidR="00C36CA8" w:rsidRPr="00B1265A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</w:t>
      </w:r>
      <w:r w:rsidR="00C36CA8" w:rsidRPr="00B1265A">
        <w:rPr>
          <w:b/>
          <w:sz w:val="28"/>
          <w:szCs w:val="28"/>
        </w:rPr>
        <w:t xml:space="preserve"> С.</w:t>
      </w:r>
      <w:r>
        <w:rPr>
          <w:b/>
          <w:sz w:val="28"/>
          <w:szCs w:val="28"/>
        </w:rPr>
        <w:t xml:space="preserve"> ВОЛИНСЬКИЙ</w:t>
      </w:r>
    </w:p>
    <w:sectPr w:rsidR="00606D34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97B13"/>
    <w:rsid w:val="00317446"/>
    <w:rsid w:val="00385534"/>
    <w:rsid w:val="00402717"/>
    <w:rsid w:val="004F075F"/>
    <w:rsid w:val="005A0493"/>
    <w:rsid w:val="006019FF"/>
    <w:rsid w:val="00606D34"/>
    <w:rsid w:val="006B0C26"/>
    <w:rsid w:val="006F5B6A"/>
    <w:rsid w:val="00773856"/>
    <w:rsid w:val="0081342E"/>
    <w:rsid w:val="00870D21"/>
    <w:rsid w:val="0087494E"/>
    <w:rsid w:val="008A3AE8"/>
    <w:rsid w:val="008D6670"/>
    <w:rsid w:val="00956534"/>
    <w:rsid w:val="00961166"/>
    <w:rsid w:val="00A17BE6"/>
    <w:rsid w:val="00A47668"/>
    <w:rsid w:val="00AB703E"/>
    <w:rsid w:val="00B0621D"/>
    <w:rsid w:val="00B1265A"/>
    <w:rsid w:val="00B31307"/>
    <w:rsid w:val="00B52E0B"/>
    <w:rsid w:val="00C11A61"/>
    <w:rsid w:val="00C227D5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B126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B12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441C-C5F5-4372-9DCA-07C33872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2021-05-27T05:39:00Z</cp:lastPrinted>
  <dcterms:created xsi:type="dcterms:W3CDTF">2021-03-17T07:40:00Z</dcterms:created>
  <dcterms:modified xsi:type="dcterms:W3CDTF">2021-06-11T07:05:00Z</dcterms:modified>
</cp:coreProperties>
</file>